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193324" name="6521a66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386580" name="6521a660-f76f-11f0-b421-dbd43d0328a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4657862" name="6862a09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2321354" name="6862a090-f76f-11f0-b421-dbd43d0328a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774611" name="06977210-f778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11888" name="06977210-f778-11f0-b421-dbd43d0328a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1581457" name="793e1e3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533164" name="793e1e30-f76f-11f0-b421-dbd43d0328a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Dachstock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Brandschutz um First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6893271" name="9946f44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908591" name="9946f440-f76f-11f0-b421-dbd43d0328a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272371" name="a152e400-f76f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823889" name="a152e400-f76f-11f0-b421-dbd43d0328a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0271297" name="391e4bd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847428" name="391e4bd0-f770-11f0-b421-dbd43d0328a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3322824" name="4fe8306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75176" name="4fe83060-f770-11f0-b421-dbd43d0328a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9327191" name="57ad532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815577" name="57ad5320-f770-11f0-b421-dbd43d0328a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9358890" name="5bbc99d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780304" name="5bbc99d0-f770-11f0-b421-dbd43d0328a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2525727" name="62acb95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834339" name="62acb950-f770-11f0-b421-dbd43d0328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2115580" name="669983e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940541" name="669983e0-f770-11f0-b421-dbd43d0328a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3394" name="7161d48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41952" name="7161d480-f770-11f0-b421-dbd43d0328a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090531" name="76ab9700-f770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117381" name="76ab9700-f770-11f0-b421-dbd43d0328a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540428" name="3be9ab6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295792" name="3be9ab60-f771-11f0-b421-dbd43d0328a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2012885" name="45002d5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920392" name="45002d50-f771-11f0-b421-dbd43d0328a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540368" name="51a1f8e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546318" name="51a1f8e0-f771-11f0-b421-dbd43d0328a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7815049" name="5799126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089594" name="57991260-f771-11f0-b421-dbd43d0328a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ehem. Nasszelle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9503400" name="5cc4c59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280617" name="5cc4c590-f771-11f0-b421-dbd43d0328a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620622" name="651622c0-f771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173199" name="651622c0-f771-11f0-b421-dbd43d0328a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 Verglasung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3822106" name="5ee0843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946403" name="5ee08430-f772-11f0-b421-dbd43d0328a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236280" name="63c2ab4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473985" name="63c2ab40-f772-11f0-b421-dbd43d0328a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Fenster</w:t>
            </w:r>
          </w:p>
          <w:p>
            <w:pPr>
              <w:spacing w:before="0" w:after="0"/>
            </w:pPr>
            <w:r>
              <w:t>EG - 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Fensterrahmem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678423" name="6adb616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1436773" name="6adb6160-f772-11f0-b421-dbd43d0328a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113461" name="97b8f9e0-f772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11457" name="97b8f9e0-f772-11f0-b421-dbd43d0328a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352733" name="5a2cf1c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299805" name="5a2cf1c0-f773-11f0-b421-dbd43d0328a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0310781" name="6033c2b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211768" name="6033c2b0-f773-11f0-b421-dbd43d0328a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774268" name="6521828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245717" name="65218280-f773-11f0-b421-dbd43d0328a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1505000" name="6d45671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992632" name="6d456710-f773-11f0-b421-dbd43d0328a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ehem. Nasszelle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9899637" name="722e44e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74833" name="722e44e0-f773-11f0-b421-dbd43d0328a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137113" name="80eb4f5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189380" name="80eb4f50-f773-11f0-b421-dbd43d0328a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4126653" name="895cdeb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7381" name="895cdeb0-f773-11f0-b421-dbd43d0328a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5798040" name="9b701900-f773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040376" name="9b701900-f773-11f0-b421-dbd43d0328a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Geschoss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7230178" name="8ea4d70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143568" name="8ea4d700-f774-11f0-b421-dbd43d0328a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422654" name="961b6490-f774-11f0-b421-dbd43d0328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984214" name="961b6490-f774-11f0-b421-dbd43d0328a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Wollengasse 4, 8910 Affoltern am Albis, Schweiz</w:t>
          </w:r>
        </w:p>
        <w:p>
          <w:pPr>
            <w:spacing w:before="0" w:after="0"/>
          </w:pPr>
          <w:r>
            <w:t>651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