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Sennhüttenstrasse 17, 8810 Horgen,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695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