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8645304" name="05d9e1e0-f78d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7894054" name="05d9e1e0-f78d-11f0-b421-dbd43d0328a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40629483" name="0ddcd0f0-f78d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5276358" name="0ddcd0f0-f78d-11f0-b421-dbd43d0328a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20222200" name="1e4c6d60-f78d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7481286" name="1e4c6d60-f78d-11f0-b421-dbd43d0328a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58423588" name="2596bad0-f78d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6866838" name="2596bad0-f78d-11f0-b421-dbd43d0328a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98516401" name="37010af0-f78d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9183181" name="37010af0-f78d-11f0-b421-dbd43d0328a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96957641" name="3c524780-f78d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176768" name="3c524780-f78d-11f0-b421-dbd43d0328a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Sennhüttenstrasse 17, 8810 Horgen, Schweiz</w:t>
          </w:r>
        </w:p>
        <w:p>
          <w:pPr>
            <w:spacing w:before="0" w:after="0"/>
          </w:pPr>
          <w:r>
            <w:t>695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