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Höhenstrasse 5, 8810 Horgen</w:t>
          </w:r>
        </w:p>
        <w:p>
          <w:pPr>
            <w:spacing w:before="0" w:after="0"/>
          </w:pPr>
          <w:r>
            <w:t>675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