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Verputzt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9990799" name="387d39c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1005133" name="387d39c0-f784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6795864" name="3c8617d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4642905" name="3c8617d0-f784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1642100" name="43fc092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695975" name="43fc0920-f784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4188087" name="47d7207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675925" name="47d72070-f784-11f0-b421-dbd43d0328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6602552" name="7e02f74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971466" name="7e02f740-f785-11f0-b421-dbd43d0328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0539931" name="857c1ce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2439415" name="857c1ce0-f785-11f0-b421-dbd43d0328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Kleber, zementös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6332895" name="95f2701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8898487" name="95f27010-f785-11f0-b421-dbd43d0328a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7776902" name="9a7ed60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35874" name="9a7ed600-f785-11f0-b421-dbd43d0328a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Höhenstrasse 5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8430348" name="769868e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8976568" name="769868e0-f78b-11f0-b421-dbd43d0328a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Höhenstrasse 5</w:t>
            </w:r>
          </w:p>
          <w:p>
            <w:pPr>
              <w:spacing w:before="0" w:after="0"/>
            </w:pPr>
            <w:r>
              <w:t>Garage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4090424" name="d3af6f1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7000791" name="d3af6f10-f78b-11f0-b421-dbd43d0328a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Neudorfstrasse 11</w:t>
            </w:r>
          </w:p>
          <w:p>
            <w:pPr>
              <w:spacing w:before="0" w:after="0"/>
            </w:pPr>
            <w:r>
              <w:t>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Schuhkasten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5132936" name="f42d4e1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62936" name="f42d4e10-f78b-11f0-b421-dbd43d0328a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Neudorfstrasse 11</w:t>
            </w:r>
          </w:p>
          <w:p>
            <w:pPr>
              <w:spacing w:before="0" w:after="0"/>
            </w:pPr>
            <w:r>
              <w:t>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9655426" name="1689b110-f78c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093793" name="1689b110-f78c-11f0-b421-dbd43d0328a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Dorfstrasse 37</w:t>
            </w:r>
          </w:p>
          <w:p>
            <w:pPr>
              <w:spacing w:before="0" w:after="0"/>
            </w:pPr>
            <w:r>
              <w:t>M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6724322" name="30e288c0-f78c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9810622" name="30e288c0-f78c-11f0-b421-dbd43d0328a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