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La Schmetta 31, Lenzerheide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681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