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715336" name="d61367c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580153" name="d61367c0-f830-11f0-8d71-57ae7e28ae7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480671" name="da0fe9c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81776" name="da0fe9c0-f830-11f0-8d71-57ae7e28ae7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173366" name="e0a8e89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66643" name="e0a8e890-f830-11f0-8d71-57ae7e28ae7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24091" name="e371094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535294" name="e3710940-f830-11f0-8d71-57ae7e28ae7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Zimmer/Gang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5607006" name="2afbb3f0-f831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61921" name="2afbb3f0-f831-11f0-8d71-57ae7e28ae7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4741060" name="34bcf4d0-f831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967276" name="34bcf4d0-f831-11f0-8d71-57ae7e28ae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131649" name="648e5c7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099507" name="648e5c70-f832-11f0-8d71-57ae7e28ae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004772" name="68e3d3e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95215" name="68e3d3e0-f832-11f0-8d71-57ae7e28ae7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169366" name="7069f1d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19341" name="7069f1d0-f832-11f0-8d71-57ae7e28ae7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905429" name="7548bd8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244847" name="7548bd80-f832-11f0-8d71-57ae7e28ae7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612742" name="a83e0f8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04266" name="a83e0f80-f835-11f0-8d71-57ae7e28ae7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260080" name="ac3169c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970923" name="ac3169c0-f835-11f0-8d71-57ae7e28ae7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765905" name="b5cdbd8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999117" name="b5cdbd80-f835-11f0-8d71-57ae7e28a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929444" name="b89a4b0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754505" name="b89a4b00-f835-11f0-8d71-57ae7e28ae7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122958" name="bffa6a6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030144" name="bffa6a60-f835-11f0-8d71-57ae7e28ae7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699394" name="c56374b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03710" name="c56374b0-f835-11f0-8d71-57ae7e28ae7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265423" name="cd00eb3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557612" name="cd00eb30-f835-11f0-8d71-57ae7e28ae7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692916" name="da0b63a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263638" name="da0b63a0-f835-11f0-8d71-57ae7e28ae7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774050" name="ead5e9f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621331" name="ead5e9f0-f838-11f0-8d71-57ae7e28ae7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405710" name="f3bb49c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765921" name="f3bb49c0-f838-11f0-8d71-57ae7e28ae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040564" name="fd842bc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029837" name="fd842bc0-f838-11f0-8d71-57ae7e28ae7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742268" name="1fd76700-f839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005627" name="1fd76700-f839-11f0-8d71-57ae7e28ae7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La Schmetta 31, Lenzerheide</w:t>
          </w:r>
        </w:p>
        <w:p>
          <w:pPr>
            <w:spacing w:before="0" w:after="0"/>
          </w:pPr>
          <w:r>
            <w:t>681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