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Churerstrasse 49, Altstätten SG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7670813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74284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