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mit bituminösem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895233" name="94e19420-f7b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504317" name="94e19420-f7b8-11f0-8ab8-11df2af63ac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684313" name="9d8a3910-f7b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927480" name="9d8a3910-f7b8-11f0-8ab8-11df2af63ac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mit bituminösem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378643" name="e87d9f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003884" name="e87d9f50-f7ba-11f0-8ab8-11df2af63a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878929" name="eababe1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71753" name="eababe10-f7ba-11f0-8ab8-11df2af63a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604016" name="f00c96e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481598" name="f00c96e0-f7ba-11f0-8ab8-11df2af63ac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062049" name="f400b47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67865" name="f400b470-f7ba-11f0-8ab8-11df2af63a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55323" name="03db63e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23071" name="03db63e0-f7bb-11f0-8ab8-11df2af63a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197299" name="07d80cf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265011" name="07d80cf0-f7bb-11f0-8ab8-11df2af63a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031016" name="12cc76a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914714" name="12cc76a0-f7bb-11f0-8ab8-11df2af63a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01414" name="1546022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766953" name="15460220-f7bb-11f0-8ab8-11df2af63ac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0679954" name="92dc3c5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012492" name="92dc3c50-f7ba-11f0-8ab8-11df2af63ac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812884" name="952d3130-f7b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573069" name="952d3130-f7ba-11f0-8ab8-11df2af63ac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680363" name="e335951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688425" name="e3359510-f7bb-11f0-8ab8-11df2af63ac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730898" name="e9f6402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516393" name="e9f64020-f7bb-11f0-8ab8-11df2af63a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784558" name="f42e1090-f7b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525930" name="f42e1090-f7bb-11f0-8ab8-11df2af63ac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6789078" name="012c7b10-f7b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066204" name="012c7b10-f7bc-11f0-8ab8-11df2af63ac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9744368" name="2daa4ae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2306" name="2daa4ae0-f7bd-11f0-8ab8-11df2af63a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322066" name="3388ac4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785522" name="3388ac40-f7bd-11f0-8ab8-11df2af63ac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479221" name="eb5ee5f0-f7b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79324" name="eb5ee5f0-f7bd-11f0-8ab8-11df2af63a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523262" name="34fee9d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614046" name="34fee9d0-f7c3-11f0-8ab8-11df2af63ac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6997407" name="390297c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985027" name="390297c0-f7c3-11f0-8ab8-11df2af63ac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522132" name="40f4bdf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11447" name="40f4bdf0-f7c3-11f0-8ab8-11df2af63ac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535490" name="444fa8c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694957" name="444fa8c0-f7c3-11f0-8ab8-11df2af63ac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316085" name="4b24781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328332" name="4b247810-f7c3-11f0-8ab8-11df2af63ac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0124115" name="4f02277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581493" name="4f022770-f7c3-11f0-8ab8-11df2af63ac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255465" name="b442696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304260" name="b4426960-f7c3-11f0-8ab8-11df2af63ac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181566" name="b943d84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427667" name="b943d840-f7c3-11f0-8ab8-11df2af63ac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Antidröhnbeschichtung </w:t>
            </w:r>
          </w:p>
          <w:p>
            <w:pPr>
              <w:spacing w:before="0" w:after="0"/>
            </w:pPr>
            <w:r>
              <w:t>Soühlbecken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935556" name="1d21cb1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062294" name="1d21cb10-f7c4-11f0-8ab8-11df2af63ac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674006" name="23bbb44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046379" name="23bbb440-f7c4-11f0-8ab8-11df2af63ac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gesamtes Wohngebäude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9438500" name="2c5c1bd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887106" name="2c5c1bd0-f7c4-11f0-8ab8-11df2af63ac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0295527" name="31eb99e0-f7c4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709807" name="31eb99e0-f7c4-11f0-8ab8-11df2af63ac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Treppenhaus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202070" name="3d7f3ee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797099" name="3d7f3ee0-f7c6-11f0-8ab8-11df2af63ac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948455" name="4171128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384177" name="41711280-f7c6-11f0-8ab8-11df2af63a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682584" name="cca02d0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00850" name="cca02d00-f7c6-11f0-8ab8-11df2af63ac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0156235" name="d09c39d0-f7c6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451016" name="d09c39d0-f7c6-11f0-8ab8-11df2af63ac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684345" name="c14bd39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997808" name="c14bd390-f7c7-11f0-8ab8-11df2af63ac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587895" name="c49f927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053598" name="c49f9270-f7c7-11f0-8ab8-11df2af63ac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656861" name="c901b41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992079" name="c901b410-f7c7-11f0-8ab8-11df2af63ac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3295245" name="ce13ebd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27733" name="ce13ebd0-f7c7-11f0-8ab8-11df2af63ac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 mit zementösem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9866973" name="d973c18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47046" name="d973c180-f7c7-11f0-8ab8-11df2af63a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96359" name="df97423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373460" name="df974230-f7c7-11f0-8ab8-11df2af63ac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Sockelleim</w:t>
            </w:r>
          </w:p>
          <w:p>
            <w:pPr>
              <w:spacing w:before="0" w:after="0"/>
            </w:pPr>
            <w:r>
              <w:t>Leiste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976651" name="f2377a4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659695" name="f2377a40-f7c7-11f0-8ab8-11df2af63ac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5426335" name="f8f1e3c0-f7c7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179314" name="f8f1e3c0-f7c7-11f0-8ab8-11df2af63ac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134098" name="601d2cd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052422" name="601d2cd0-f7c8-11f0-8ab8-11df2af63ac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8795" name="66b2340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565821" name="66b23400-f7c8-11f0-8ab8-11df2af63ac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105340" name="8b314ff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375232" name="8b314ff0-f7c8-11f0-8ab8-11df2af63ac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964614" name="8f3488b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333734" name="8f3488b0-f7c8-11f0-8ab8-11df2af63ac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216334" name="9c32136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045637" name="9c321360-f7c9-11f0-8ab8-11df2af63ac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140585" name="a0d3fd2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813901" name="a0d3fd20-f7c9-11f0-8ab8-11df2af63ac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7461646" name="a623da2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311436" name="a623da20-f7c9-11f0-8ab8-11df2af63ac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095065" name="aa05f650-f7c9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176229" name="aa05f650-f7c9-11f0-8ab8-11df2af63ac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200805" name="85e9504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678418" name="85e95040-f7ca-11f0-8ab8-11df2af63ac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696506" name="8d9f7ee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863300" name="8d9f7ee0-f7ca-11f0-8ab8-11df2af63ac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Zwischenböden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865951" name="c92142a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076727" name="c92142a0-f7ca-11f0-8ab8-11df2af63ac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717890" name="cc6b3d80-f7ca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057930" name="cc6b3d80-f7ca-11f0-8ab8-11df2af63ac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Zwischenböden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6473294" name="dfbdb92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527157" name="dfbdb920-f7cb-11f0-8ab8-11df2af63ac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699432" name="ea1baf3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238891" name="ea1baf30-f7cb-11f0-8ab8-11df2af63ac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952398" name="f69a0250-f7c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364989" name="f69a0250-f7cd-11f0-8ab8-11df2af63ac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0270586" name="ffab7b30-f7cd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908378" name="ffab7b30-f7cd-11f0-8ab8-11df2af63ac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Churerstrasse 49, Altstätten SG</w:t>
          </w:r>
        </w:p>
        <w:p>
          <w:pPr>
            <w:spacing w:before="0" w:after="0"/>
          </w:pPr>
          <w:r>
            <w:t>698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footer.xml" Type="http://schemas.openxmlformats.org/officeDocument/2006/relationships/footer" Id="rId6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