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Lenzenwiesstrasse 11, 8702 Zollikon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658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