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012905" name="e4934bf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612822" name="e4934bf0-f2bb-11f0-bfc6-5b9864703d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901863" name="eb6b76a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085554" name="eb6b76a0-f2bb-11f0-bfc6-5b9864703d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774070" name="f9cd1aa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775219" name="f9cd1aa0-f2bb-11f0-bfc6-5b9864703d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545096" name="0c8dfa1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70514" name="0c8dfa10-f2bc-11f0-bfc6-5b9864703d3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5355796" name="d7451e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408296" name="d7451e50-f2bc-11f0-bfc6-5b9864703d3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437235" name="db3ce56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137310" name="db3ce560-f2bc-11f0-bfc6-5b9864703d3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6827335" name="e36696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062667" name="e3669650-f2bc-11f0-bfc6-5b9864703d3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659520" name="e8307a7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4208" name="e8307a70-f2bc-11f0-bfc6-5b9864703d3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110305" name="ec484ca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111399" name="ec484ca0-f2bc-11f0-bfc6-5b9864703d3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427189" name="f00491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449014" name="f0049150-f2bc-11f0-bfc6-5b9864703d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0858698" name="ca32a4b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89212" name="ca32a4b0-f2be-11f0-bfc6-5b9864703d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584093" name="cd95a5d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069493" name="cd95a5d0-f2be-11f0-bfc6-5b9864703d3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598496" name="de88a31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282324" name="de88a310-f2be-11f0-bfc6-5b9864703d3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446641" name="e170cee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16219" name="e170cee0-f2be-11f0-bfc6-5b9864703d3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9015415" name="e933328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890205" name="e9333280-f2be-11f0-bfc6-5b9864703d3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708915" name="f300815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801520" name="f3008150-f2be-11f0-bfc6-5b9864703d3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779393" name="f9378a0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986792" name="f9378a00-f2be-11f0-bfc6-5b9864703d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954778" name="fc436a7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508280" name="fc436a70-f2be-11f0-bfc6-5b9864703d3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7945673" name="02cd2700-f2bf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194269" name="02cd2700-f2bf-11f0-bfc6-5b9864703d3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382824" name="07680be0-f2bf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642968" name="07680be0-f2bf-11f0-bfc6-5b9864703d3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013722" name="10d78dd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51481" name="10d78dd0-f2c0-11f0-bfc6-5b9864703d3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250391" name="15fed43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31394" name="15fed430-f2c0-11f0-bfc6-5b9864703d3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292412" name="3262700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437445" name="32627000-f2c0-11f0-bfc6-5b9864703d3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466737" name="360ab78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71486" name="360ab780-f2c0-11f0-bfc6-5b9864703d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344286" name="97d61e0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858452" name="97d61e00-f2c0-11f0-bfc6-5b9864703d3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343295" name="9a29aaf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71319" name="9a29aaf0-f2c0-11f0-bfc6-5b9864703d3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774031" name="1b61ce9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588953" name="1b61ce90-f2c1-11f0-bfc6-5b9864703d3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514457" name="1e1814f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999584" name="1e1814f0-f2c1-11f0-bfc6-5b9864703d3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876326" name="24352d0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891714" name="24352d00-f2c1-11f0-bfc6-5b9864703d3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173725" name="2920a2e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761345" name="2920a2e0-f2c1-11f0-bfc6-5b9864703d3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99522" name="7819289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95957" name="78192890-f2c1-11f0-bfc6-5b9864703d3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680891" name="7dc09b7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64674" name="7dc09b70-f2c1-11f0-bfc6-5b9864703d3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316460" name="b9fb00d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541573" name="b9fb00d0-f2c1-11f0-bfc6-5b9864703d3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657836" name="37a1c05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067602" name="37a1c050-f2c2-11f0-bfc6-5b9864703d3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397465" name="3e3a49f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911185" name="3e3a49f0-f2c2-11f0-bfc6-5b9864703d3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686594" name="4294554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5540" name="42945540-f2c2-11f0-bfc6-5b9864703d3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986699" name="4877237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803961" name="48772370-f2c2-11f0-bfc6-5b9864703d3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48891" name="4bbfe5d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240871" name="4bbfe5d0-f2c2-11f0-bfc6-5b9864703d3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WC und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25110" name="4556b42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404478" name="4556b420-f2c3-11f0-bfc6-5b9864703d3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858159" name="4a45103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386545" name="4a451030-f2c3-11f0-bfc6-5b9864703d3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Beschichtung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358208" name="c59e845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51605" name="c59e8450-f2c3-11f0-bfc6-5b9864703d3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1655113" name="9df18b9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022023" name="9df18b90-f2c4-11f0-bfc6-5b9864703d3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768706" name="4dad4c0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183080" name="4dad4c00-f2c4-11f0-bfc6-5b9864703d3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135763" name="57bc10a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811803" name="57bc10a0-f2c4-11f0-bfc6-5b9864703d3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301483" name="d3d7ea6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244489" name="d3d7ea60-f2c4-11f0-bfc6-5b9864703d3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168009" name="dade29f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85187" name="dade29f0-f2c4-11f0-bfc6-5b9864703d3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Mischprobe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661092" name="4dad087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345556" name="4dad0870-f2c5-11f0-bfc6-5b9864703d3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069584" name="5405c9f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197474" name="5405c9f0-f2c5-11f0-bfc6-5b9864703d3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Mischprobe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22894" name="59681d8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613760" name="59681d80-f2c5-11f0-bfc6-5b9864703d3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107743" name="64374bf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95093" name="64374bf0-f2c5-11f0-bfc6-5b9864703d3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Lenzenwiesstrasse 11, 8702 Zollikon</w:t>
          </w:r>
        </w:p>
        <w:p>
          <w:pPr>
            <w:spacing w:before="0" w:after="0"/>
          </w:pPr>
          <w:r>
            <w:t>658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