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Unterlagsboden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Rohranschluss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Flanschdichtung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Der Schadstoffverdacht im Tank ist bei baulichen Eingriffen oder Entsorgung des Tanks abschließend zu klären.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Vorderi Siten 10 Vorderi Siten 10, 8816 Hirzel</w:t>
          </w:r>
        </w:p>
        <w:p>
          <w:pPr>
            <w:spacing w:before="0" w:after="0"/>
          </w:pPr>
          <w:r>
            <w:t>686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