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Vorderi Siten 10 Vorderi Siten 10, 8816 Hirzel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686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80045317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2449113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