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0982503" name="cacd9e60-f5ee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006338" name="cacd9e60-f5ee-11f0-9962-951c33943fb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4824650" name="cfdf12d0-f5ee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452752" name="cfdf12d0-f5ee-11f0-9962-951c33943fb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4532557" name="0e549b2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819331" name="0e549b20-f5ef-11f0-9962-951c33943fb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0759462" name="1306b18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211888" name="1306b180-f5ef-11f0-9962-951c33943fb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4976287" name="21f971f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462266" name="21f971f0-f5ef-11f0-9962-951c33943fb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5175318" name="276c404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519375" name="276c4040-f5ef-11f0-9962-951c33943fb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2604322" name="533e352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178321" name="533e3520-f5ef-11f0-9962-951c33943fb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3901243" name="590b316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736406" name="590b3160-f5ef-11f0-9962-951c33943fb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Küche, Eingang, Bad, 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0996873" name="6b987db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767806" name="6b987db0-f5ef-11f0-9962-951c33943fb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3332487" name="70e2b56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86719" name="70e2b560-f5ef-11f0-9962-951c33943fb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0252872" name="977e48b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823541" name="977e48b0-f5ef-11f0-9962-951c33943fb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9848292" name="a20a53a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427088" name="a20a53a0-f5ef-11f0-9962-951c33943fb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5948808" name="b3d0cd8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868270" name="b3d0cd80-f5ef-11f0-9962-951c33943fb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8498292" name="c1cf42e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403126" name="c1cf42e0-f5ef-11f0-9962-951c33943fb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720179" name="d0165a0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654478" name="d0165a00-f5ef-11f0-9962-951c33943fb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6511476" name="d5540e9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948218" name="d5540e90-f5ef-11f0-9962-951c33943fb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3193134" name="e27395a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350644" name="e27395a0-f5ef-11f0-9962-951c33943fb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8728250" name="e7443080-f5ef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050786" name="e7443080-f5ef-11f0-9962-951c33943fb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1096871" name="060c704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555043" name="060c7040-f5f0-11f0-9962-951c33943fb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7575773" name="0d7e1bd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870887" name="0d7e1bd0-f5f0-11f0-9962-951c33943fb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0796932" name="444f76e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758535" name="444f76e0-f5f0-11f0-9962-951c33943fb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9391347" name="47279d2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15213" name="47279d20-f5f0-11f0-9962-951c33943fb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Unterdach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6868730" name="7798e3b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560358" name="7798e3b0-f5f0-11f0-9962-951c33943fb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6746613" name="7c4099d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387301" name="7c4099d0-f5f0-11f0-9962-951c33943fb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5122367" name="b019ea9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401380" name="b019ea90-f5f0-11f0-9962-951c33943fb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1458367" name="b45dd5d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169115" name="b45dd5d0-f5f0-11f0-9962-951c33943fb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Unterlagsboden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8996311" name="f216ebf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314098" name="f216ebf0-f5f0-11f0-9962-951c33943fb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3256116" name="f98fc370-f5f0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303996" name="f98fc370-f5f0-11f0-9962-951c33943fb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Rohranschluss</w:t>
            </w:r>
          </w:p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6399499" name="27f163e0-f5f1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980757" name="27f163e0-f5f1-11f0-9962-951c33943fb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1147903" name="2ce31b50-f5f1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008841" name="2ce31b50-f5f1-11f0-9962-951c33943fb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Vorderi Siten 10 Vorderi Siten 10, 8816 Hirzel</w:t>
          </w:r>
        </w:p>
        <w:p>
          <w:pPr>
            <w:spacing w:before="0" w:after="0"/>
          </w:pPr>
          <w:r>
            <w:t>686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