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flums</w:t>
          </w:r>
        </w:p>
        <w:p>
          <w:pPr>
            <w:spacing w:before="0" w:after="0"/>
          </w:pPr>
          <w:r>
            <w:t>688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