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9976549" name="d4d6ef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2852041" name="d4d6ef80-f614-11f0-9962-951c33943fb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2978646" name="db15724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4059711" name="db157240-f614-11f0-9962-951c33943fb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75082477" name="e3d7e0c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7194906" name="e3d7e0c0-f614-11f0-9962-951c33943fb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899274948" name="efdb979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2118907" name="efdb9790-f614-11f0-9962-951c33943fb8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03710382" name="f56fa9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7996292" name="f56fa980-f614-11f0-9962-951c33943fb8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0450922" name="fb1c4c80-f614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9754228" name="fb1c4c80-f614-11f0-9962-951c33943fb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61275560" name="018c3f8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1511395" name="018c3f80-f615-11f0-9962-951c33943fb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43809392" name="0987666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5493388" name="09876660-f615-11f0-9962-951c33943fb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46432924" name="1189b93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70068" name="1189b930-f615-11f0-9962-951c33943fb8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66706484" name="17a1530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760658" name="17a15300-f615-11f0-9962-951c33943fb8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links Dusche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27976115" name="1dc5970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4354865" name="1dc59700-f615-11f0-9962-951c33943fb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67629107" name="21c28e30-f615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4479368" name="21c28e30-f615-11f0-9962-951c33943fb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0283838" name="8320a20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5425064" name="8320a200-f617-11f0-9962-951c33943fb8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08325024" name="8610e4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582351" name="8610e420-f617-11f0-9962-951c33943fb8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85138840" name="8e696d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75128" name="8e696d40-f617-11f0-9962-951c33943fb8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703063" name="91f553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81649" name="91f55320-f617-11f0-9962-951c33943fb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9723432" name="964dfee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703687" name="964dfee0-f617-11f0-9962-951c33943fb8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6439915" name="99bf7ef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403403" name="99bf7ef0-f617-11f0-9962-951c33943fb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1422211" name="9fff132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0922146" name="9fff1320-f617-11f0-9962-951c33943fb8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6517787" name="a32c5e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5064149" name="a32c5e40-f617-11f0-9962-951c33943fb8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8408750" name="a89149e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0449" name="a89149e0-f617-11f0-9962-951c33943fb8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8002276" name="ab7e7ec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4395599" name="ab7e7ec0-f617-11f0-9962-951c33943fb8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WHG rechts Dusche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40364673" name="b156778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0561750" name="b1567780-f617-11f0-9962-951c33943fb8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50845168" name="b4ce8740-f617-11f0-9962-951c33943fb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317194" name="b4ce8740-f617-11f0-9962-951c33943fb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2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flums</w:t>
          </w:r>
        </w:p>
        <w:p>
          <w:pPr>
            <w:spacing w:before="0" w:after="0"/>
          </w:pPr>
          <w:r>
            <w:t>688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footer.xml" Type="http://schemas.openxmlformats.org/officeDocument/2006/relationships/footer" Id="rId2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