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Humrigenstrasse 51, 8704 Herrliberg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697225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674454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