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53347" name="6840d72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899213" name="6840d720-f121-11f0-a597-a9395c09ee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586182" name="6bfe063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341487" name="6bfe0630-f121-11f0-a597-a9395c09ee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608590" name="a1d2158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109216" name="a1d21580-f121-11f0-a597-a9395c09ee4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007250" name="a530d0e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67447" name="a530d0e0-f121-11f0-a597-a9395c09ee4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615101" name="8f5ffce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819160" name="8f5ffce0-f122-11f0-a597-a9395c09ee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403969" name="9644358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792666" name="96443580-f122-11f0-a597-a9395c09ee4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756730" name="a9ee156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80636" name="a9ee1560-f122-11f0-a597-a9395c09ee4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884386" name="b1a1d30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03945" name="b1a1d300-f122-11f0-a597-a9395c09ee4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298924" name="05389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857910" name="053898f0-f123-11f0-a597-a9395c09ee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496677" name="0e54c03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519449" name="0e54c030-f123-11f0-a597-a9395c09ee4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554124" name="265947a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387707" name="265947a0-f123-11f0-a597-a9395c09ee4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829119" name="3074b67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921494" name="3074b670-f123-11f0-a597-a9395c09ee4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584471" name="8a2ade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64370" name="8a2ade60-f123-11f0-a597-a9395c09ee4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5019760" name="8f2e973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836360" name="8f2e9730-f123-11f0-a597-a9395c09ee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595551" name="99d77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123490" name="99d778f0-f123-11f0-a597-a9395c09ee4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440865" name="9ebfe19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450145" name="9ebfe190-f123-11f0-a597-a9395c09ee4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61661" name="e5ea1cc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335132" name="e5ea1cc0-f123-11f0-a597-a9395c09ee4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732902" name="eb5179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930719" name="eb517960-f123-11f0-a597-a9395c09ee4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Wohnzimmer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416225" name="714aa78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677858" name="714aa780-f124-11f0-a597-a9395c09ee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471588" name="768cef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174724" name="768ceff0-f124-11f0-a597-a9395c09ee4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Wohnzimmer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792970" name="8936c4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069394" name="8936c4f0-f124-11f0-a597-a9395c09ee4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641932" name="92e1beb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269360" name="92e1beb0-f124-11f0-a597-a9395c09ee4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826449" name="dd6baa3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822708" name="dd6baa30-f125-11f0-a597-a9395c09ee4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337733" name="e2478fb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494168" name="e2478fb0-f125-11f0-a597-a9395c09ee4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344095" name="ebae7b9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215612" name="ebae7b90-f125-11f0-a597-a9395c09ee4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80584" name="f1a965a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082597" name="f1a965a0-f125-11f0-a597-a9395c09ee4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13918" name="87a0180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825211" name="87a01800-f127-11f0-a597-a9395c09ee4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911461" name="8c3de31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59051" name="8c3de310-f127-11f0-a597-a9395c09ee4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159629" name="98eb958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939817" name="98eb9580-f127-11f0-a597-a9395c09ee4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655875" name="9f311d2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258436" name="9f311d20-f127-11f0-a597-a9395c09ee4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319886" name="a923ce4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912199" name="a923ce40-f127-11f0-a597-a9395c09ee4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616708" name="af557fc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404425" name="af557fc0-f127-11f0-a597-a9395c09ee4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291225" name="df3beb7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111476" name="df3beb70-f127-11f0-a597-a9395c09ee4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766438" name="e80cfff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134508" name="e80cfff0-f127-11f0-a597-a9395c09ee4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Humrigenstrasse 51, 8704 Herrliberg</w:t>
          </w:r>
        </w:p>
        <w:p>
          <w:pPr>
            <w:spacing w:before="0" w:after="0"/>
          </w:pPr>
          <w:r>
            <w:t>634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