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Verkaufsladen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3070598" name="dedefc30-e48a-11ef-871a-3371ea4f25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5275564" name="dedefc30-e48a-11ef-871a-3371ea4f254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0304178" name="e7408600-e48a-11ef-a320-fb7f86e16c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172274" name="e7408600-e48a-11ef-a320-fb7f86e16cd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Verkaufsladen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8997491" name="5d126b50-e48b-11ef-b7ab-61c48775e3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896108" name="5d126b50-e48b-11ef-b7ab-61c48775e3e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3690206" name="63128580-e48b-11ef-b90f-a95b964169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279092" name="63128580-e48b-11ef-b90f-a95b964169c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Verkaufsladen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3730370" name="6eab93a0-e48b-11ef-a092-378ad83fda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548857" name="6eab93a0-e48b-11ef-a092-378ad83fda7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4047402" name="74672ac0-e48b-11ef-b8b2-db567ca4c7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825473" name="74672ac0-e48b-11ef-b8b2-db567ca4c72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Verkaufsladen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6200267" name="7fccccd0-e48b-11ef-981d-bdddf4a852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4646974" name="7fccccd0-e48b-11ef-981d-bdddf4a8524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0824489" name="84e2fc30-e48b-11ef-881a-1bcc040553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688429" name="84e2fc30-e48b-11ef-881a-1bcc0405536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Gemeindestrasse 73, 8032 Zürich</w:t>
          </w:r>
        </w:p>
        <w:p>
          <w:pPr>
            <w:spacing w:before="0" w:after="0"/>
          </w:pPr>
          <w:r>
            <w:t>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