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280582" name="ec87aea0-ec71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3284141" name="ec87aea0-ec71-11f0-a4b5-01f333e256a5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89696193" name="f08f5430-ec71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1750945" name="f08f5430-ec71-11f0-a4b5-01f333e256a5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2345336" name="1a23b520-ec72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8971855" name="1a23b520-ec72-11f0-a4b5-01f333e256a5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8677035" name="1ed8b1b0-ec72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8369957" name="1ed8b1b0-ec72-11f0-a4b5-01f333e256a5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795044" name="dc7d2ab0-ec73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6831058" name="dc7d2ab0-ec73-11f0-a4b5-01f333e256a5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25100047" name="e2177e30-ec73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3399176" name="e2177e30-ec73-11f0-a4b5-01f333e256a5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82963357" name="f286a570-ec73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6771286" name="f286a570-ec73-11f0-a4b5-01f333e256a5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646219" name="f70ace00-ec73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3530898" name="f70ace00-ec73-11f0-a4b5-01f333e256a5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5831546" name="f9aa3b90-ec74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4803070" name="f9aa3b90-ec74-11f0-a4b5-01f333e256a5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913648" name="ff245ce0-ec74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5048946" name="ff245ce0-ec74-11f0-a4b5-01f333e256a5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5169528" name="9aa78010-ec76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9171940" name="9aa78010-ec76-11f0-a4b5-01f333e256a5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6611055" name="a50dda90-ec76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5988562" name="a50dda90-ec76-11f0-a4b5-01f333e256a5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4855803" name="c9faac70-ec76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1165245" name="c9faac70-ec76-11f0-a4b5-01f333e256a5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7274288" name="cf75df30-ec76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055221" name="cf75df30-ec76-11f0-a4b5-01f333e256a5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8296369" name="60652f40-ec78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3277963" name="60652f40-ec78-11f0-a4b5-01f333e256a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63152514" name="63ea5e60-ec78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3926665" name="63ea5e60-ec78-11f0-a4b5-01f333e256a5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3691415" name="2a462250-ec7a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8621817" name="2a462250-ec7a-11f0-a4b5-01f333e256a5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89615212" name="2dd9d060-ec7a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2611087" name="2dd9d060-ec7a-11f0-a4b5-01f333e256a5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5539734" name="3ce262c0-ec7a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7462230" name="3ce262c0-ec7a-11f0-a4b5-01f333e256a5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7001698" name="3faa0e40-ec7a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5238115" name="3faa0e40-ec7a-11f0-a4b5-01f333e256a5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3699525" name="51c55ee0-ec7a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6702641" name="51c55ee0-ec7a-11f0-a4b5-01f333e256a5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0435668" name="54a39fa0-ec7a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4083690" name="54a39fa0-ec7a-11f0-a4b5-01f333e256a5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0314962" name="14fb2020-ec7b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7132173" name="14fb2020-ec7b-11f0-a4b5-01f333e256a5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268384" name="17b202c0-ec7b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9421656" name="17b202c0-ec7b-11f0-a4b5-01f333e256a5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alle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2447866" name="9f520310-ec7b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3825857" name="9f520310-ec7b-11f0-a4b5-01f333e256a5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296679" name="a2b7c350-ec7b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0407324" name="a2b7c350-ec7b-11f0-a4b5-01f333e256a5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9392437" name="414adb10-ec7c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12943" name="414adb10-ec7c-11f0-a4b5-01f333e256a5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95467324" name="4b8606e0-ec7c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0455656" name="4b8606e0-ec7c-11f0-a4b5-01f333e256a5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Kellertreppe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Treppe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8085616" name="b5850960-ec7c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8513822" name="b5850960-ec7c-11f0-a4b5-01f333e256a5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85734969" name="b863bf50-ec7c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7831392" name="b863bf50-ec7c-11f0-a4b5-01f333e256a5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Rohrummantelung</w:t>
            </w:r>
          </w:p>
          <w:p>
            <w:pPr>
              <w:spacing w:before="0" w:after="0"/>
            </w:pPr>
            <w:r>
              <w:t>Warmwasserleitung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2884850" name="e1463560-ec7c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4934647" name="e1463560-ec7c-11f0-a4b5-01f333e256a5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8907756" name="e52f2f60-ec7c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6289758" name="e52f2f60-ec7c-11f0-a4b5-01f333e256a5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808544" name="4dee5ee0-ec7d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2047513" name="4dee5ee0-ec7d-11f0-a4b5-01f333e256a5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4522415" name="536ffa40-ec7d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6637408" name="536ffa40-ec7d-11f0-a4b5-01f333e256a5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Anbau Garage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Fugendichtstoff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0831196" name="5bd26e70-ec7d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8628121" name="5bd26e70-ec7d-11f0-a4b5-01f333e256a5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2342229" name="602e2770-ec7d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1330831" name="602e2770-ec7d-11f0-a4b5-01f333e256a5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</w:tbl>
    <w:sectPr>
      <w:headerReference w:type="default" r:id="rId3"/>
      <w:footerReference w:type="default" r:id="rId4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Obermattweg 20 Obermattweg 20, 5033 Buchs</w:t>
          </w:r>
        </w:p>
        <w:p>
          <w:pPr>
            <w:spacing w:before="0" w:after="0"/>
          </w:pPr>
          <w:r>
            <w:t>650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footer.xml" Type="http://schemas.openxmlformats.org/officeDocument/2006/relationships/footer" Id="rId4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