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Ursprungsboden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LAP/Schnüre/AZ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Fassadenschindel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Dorfstrasse 9 Dorfstrasse 9, 8307 Illnau-Effretikon</w:t>
          </w:r>
        </w:p>
        <w:p>
          <w:pPr>
            <w:spacing w:before="0" w:after="0"/>
          </w:pPr>
          <w:r>
            <w:t>665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