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Dorfstrasse 9 Dorfstrasse 9, 8307 Illnau-Effretikon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906824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24630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