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Dorfstrasse 9 Dorfstrasse 9, 8307 Illnau-Effretikon</w:t>
          </w:r>
        </w:p>
        <w:p>
          <w:pPr>
            <w:spacing w:before="0" w:after="0"/>
          </w:pPr>
          <w:r>
            <w:t>665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