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74897404" name="d741ceb0-f2d7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73091" name="d741ceb0-f2d7-11f0-a6b8-27d417f027d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15104572" name="db01bce0-f2d7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292967" name="db01bce0-f2d7-11f0-a6b8-27d417f027d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Geschoss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Wände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9105012" name="32185ac0-f2d8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75236" name="32185ac0-f2d8-11f0-a6b8-27d417f027d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8061345" name="34da8800-f2d8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832229" name="34da8800-f2d8-11f0-a6b8-27d417f027d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1710474" name="9d72a020-f2db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320884" name="9d72a020-f2db-11f0-a6b8-27d417f027d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9212926" name="a1ded3e0-f2db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048983" name="a1ded3e0-f2db-11f0-a6b8-27d417f027d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5096041" name="b0f0dc20-f2db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564538" name="b0f0dc20-f2db-11f0-a6b8-27d417f027d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1577239" name="b2fc8aa0-f2db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986635" name="b2fc8aa0-f2db-11f0-a6b8-27d417f027d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9918166" name="b6dc83f0-f2db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678474" name="b6dc83f0-f2db-11f0-a6b8-27d417f027d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6616720" name="ba613de0-f2db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674236" name="ba613de0-f2db-11f0-a6b8-27d417f027d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Parkettkleber </w:t>
            </w:r>
          </w:p>
          <w:p>
            <w:pPr>
              <w:spacing w:before="0" w:after="0"/>
            </w:pPr>
            <w:r>
              <w:t>Ursprungsboden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6767045" name="96440620-f2dd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097167" name="96440620-f2dd-11f0-a6b8-27d417f027d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4560207" name="99821a20-f2dd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840847" name="99821a20-f2dd-11f0-a6b8-27d417f027d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Wände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5378440" name="a08f1070-f2dd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093876" name="a08f1070-f2dd-11f0-a6b8-27d417f027d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7817344" name="aaaddaa0-f2dd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713577" name="aaaddaa0-f2dd-11f0-a6b8-27d417f027d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Zimmer/ Gang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Wände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2630434" name="35ebe940-f2de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889744" name="35ebe940-f2de-11f0-a6b8-27d417f027d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7728690" name="396f6ab0-f2de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069483" name="396f6ab0-f2de-11f0-a6b8-27d417f027d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8708026" name="2e6057a0-f2df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495276" name="2e6057a0-f2df-11f0-a6b8-27d417f027d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4733599" name="324b2660-f2df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323019" name="324b2660-f2df-11f0-a6b8-27d417f027d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5136555" name="3ca991a0-f2df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164465" name="3ca991a0-f2df-11f0-a6b8-27d417f027d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327369" name="40910500-f2df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966608" name="40910500-f2df-11f0-a6b8-27d417f027d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6564280" name="c8450280-f2df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470323" name="c8450280-f2df-11f0-a6b8-27d417f027d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9515967" name="d0fe4940-f2df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677162" name="d0fe4940-f2df-11f0-a6b8-27d417f027d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Geschoss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Wände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8280413" name="aa259070-f2e0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33140" name="aa259070-f2e0-11f0-a6b8-27d417f027d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3721023" name="af91cf10-f2e0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973739" name="af91cf10-f2e0-11f0-a6b8-27d417f027d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2424128" name="1d56da40-f2e1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352982" name="1d56da40-f2e1-11f0-a6b8-27d417f027d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962549" name="20f5abe0-f2e1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858598" name="20f5abe0-f2e1-11f0-a6b8-27d417f027dd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Wände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9153094" name="ec453f90-f2e1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677441" name="ec453f90-f2e1-11f0-a6b8-27d417f027d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3989538" name="f13dadc0-f2e1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186914" name="f13dadc0-f2e1-11f0-a6b8-27d417f027d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Fassadenschindel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6184771" name="f7824b00-f2e1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296877" name="f7824b00-f2e1-11f0-a6b8-27d417f027d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6865240" name="fb360430-f2e1-11f0-a6b8-27d417f027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230139" name="fb360430-f2e1-11f0-a6b8-27d417f027d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Dorfstrasse 9 Dorfstrasse 9, 8307 Illnau-Effretikon</w:t>
          </w:r>
        </w:p>
        <w:p>
          <w:pPr>
            <w:spacing w:before="0" w:after="0"/>
          </w:pPr>
          <w:r>
            <w:t>665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