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2918541" name="e4934bf0-f2bb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056101" name="e4934bf0-f2bb-11f0-bfc6-5b9864703d3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524312" name="eb6b76a0-f2bb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866269" name="eb6b76a0-f2bb-11f0-bfc6-5b9864703d3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572761" name="f9cd1aa0-f2bb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088272" name="f9cd1aa0-f2bb-11f0-bfc6-5b9864703d3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162580" name="0c8dfa1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299671" name="0c8dfa10-f2bc-11f0-bfc6-5b9864703d3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7309219" name="d7451e5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76718" name="d7451e50-f2bc-11f0-bfc6-5b9864703d3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5133673" name="db3ce56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749950" name="db3ce560-f2bc-11f0-bfc6-5b9864703d3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1321251" name="e366965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080055" name="e3669650-f2bc-11f0-bfc6-5b9864703d3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253428" name="e8307a7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355962" name="e8307a70-f2bc-11f0-bfc6-5b9864703d3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0759581" name="ec484ca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663857" name="ec484ca0-f2bc-11f0-bfc6-5b9864703d3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0283255" name="f0049150-f2bc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170654" name="f0049150-f2bc-11f0-bfc6-5b9864703d3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7855903" name="ca32a4b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385867" name="ca32a4b0-f2be-11f0-bfc6-5b9864703d3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2433581" name="cd95a5d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470286" name="cd95a5d0-f2be-11f0-bfc6-5b9864703d3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662631" name="de88a31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465945" name="de88a310-f2be-11f0-bfc6-5b9864703d3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347583" name="e170cee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43627" name="e170cee0-f2be-11f0-bfc6-5b9864703d3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7457185" name="e933328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510125" name="e9333280-f2be-11f0-bfc6-5b9864703d3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4332431" name="f300815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19101" name="f3008150-f2be-11f0-bfc6-5b9864703d3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723853" name="f9378a0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113806" name="f9378a00-f2be-11f0-bfc6-5b9864703d3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155761" name="fc436a70-f2be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552220" name="fc436a70-f2be-11f0-bfc6-5b9864703d3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187071" name="02cd2700-f2bf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477656" name="02cd2700-f2bf-11f0-bfc6-5b9864703d3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3744761" name="07680be0-f2bf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912026" name="07680be0-f2bf-11f0-bfc6-5b9864703d3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 </w:t>
            </w:r>
          </w:p>
          <w:p>
            <w:pPr>
              <w:spacing w:before="0" w:after="0"/>
            </w:pPr>
            <w:r>
              <w:t>EG /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0526144" name="10d78dd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58256" name="10d78dd0-f2c0-11f0-bfc6-5b9864703d3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7887407" name="15fed43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244208" name="15fed430-f2c0-11f0-bfc6-5b9864703d3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 </w:t>
            </w:r>
          </w:p>
          <w:p>
            <w:pPr>
              <w:spacing w:before="0" w:after="0"/>
            </w:pPr>
            <w:r>
              <w:t>EG /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62834" name="3262700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333409" name="32627000-f2c0-11f0-bfc6-5b9864703d3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9663327" name="360ab78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561124" name="360ab780-f2c0-11f0-bfc6-5b9864703d3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510993" name="97d61e0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216280" name="97d61e00-f2c0-11f0-bfc6-5b9864703d3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3809869" name="9a29aaf0-f2c0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933364" name="9a29aaf0-f2c0-11f0-bfc6-5b9864703d3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 </w:t>
            </w:r>
          </w:p>
          <w:p>
            <w:pPr>
              <w:spacing w:before="0" w:after="0"/>
            </w:pPr>
            <w:r>
              <w:t>EG /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3629237" name="1b61ce9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847032" name="1b61ce90-f2c1-11f0-bfc6-5b9864703d3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674310" name="1e1814f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505858" name="1e1814f0-f2c1-11f0-bfc6-5b9864703d3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 </w:t>
            </w:r>
          </w:p>
          <w:p>
            <w:pPr>
              <w:spacing w:before="0" w:after="0"/>
            </w:pPr>
            <w:r>
              <w:t>EG /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70868" name="24352d0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016539" name="24352d00-f2c1-11f0-bfc6-5b9864703d3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6982866" name="2920a2e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291547" name="2920a2e0-f2c1-11f0-bfc6-5b9864703d3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0365060" name="7819289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564902" name="78192890-f2c1-11f0-bfc6-5b9864703d3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1394118" name="7dc09b7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28069" name="7dc09b70-f2c1-11f0-bfc6-5b9864703d3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5762174" name="b9fb00d0-f2c1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92008" name="b9fb00d0-f2c1-11f0-bfc6-5b9864703d3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0940278" name="37a1c050-f2c2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410981" name="37a1c050-f2c2-11f0-bfc6-5b9864703d3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6560222" name="3e3a49f0-f2c2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061839" name="3e3a49f0-f2c2-11f0-bfc6-5b9864703d3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124295" name="42945540-f2c2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517739" name="42945540-f2c2-11f0-bfc6-5b9864703d3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7768167" name="48772370-f2c2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091879" name="48772370-f2c2-11f0-bfc6-5b9864703d3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6852193" name="4bbfe5d0-f2c2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044506" name="4bbfe5d0-f2c2-11f0-bfc6-5b9864703d3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>WC und 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5773860" name="4556b420-f2c3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975407" name="4556b420-f2c3-11f0-bfc6-5b9864703d3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6952516" name="4a451030-f2c3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613976" name="4a451030-f2c3-11f0-bfc6-5b9864703d3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Beschichtung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248520" name="c59e8450-f2c3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392185" name="c59e8450-f2c3-11f0-bfc6-5b9864703d3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5451506" name="9df18b90-f2c4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557710" name="9df18b90-f2c4-11f0-bfc6-5b9864703d3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8176311" name="4dad4c00-f2c4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458718" name="4dad4c00-f2c4-11f0-bfc6-5b9864703d3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4505290" name="57bc10a0-f2c4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639068" name="57bc10a0-f2c4-11f0-bfc6-5b9864703d3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Heizungsrohre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6447774" name="d3d7ea60-f2c4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696316" name="d3d7ea60-f2c4-11f0-bfc6-5b9864703d3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4040565" name="dade29f0-f2c4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858397" name="dade29f0-f2c4-11f0-bfc6-5b9864703d3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Mischprobe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33629" name="4dad0870-f2c5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161038" name="4dad0870-f2c5-11f0-bfc6-5b9864703d3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4401785" name="5405c9f0-f2c5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468370" name="5405c9f0-f2c5-11f0-bfc6-5b9864703d3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Mischprobe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0934469" name="59681d80-f2c5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195558" name="59681d80-f2c5-11f0-bfc6-5b9864703d3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2925035" name="64374bf0-f2c5-11f0-bfc6-5b9864703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329197" name="64374bf0-f2c5-11f0-bfc6-5b9864703d3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Lenzenwiesstrasse 11, 8702 Zollikon</w:t>
          </w:r>
        </w:p>
        <w:p>
          <w:pPr>
            <w:spacing w:before="0" w:after="0"/>
          </w:pPr>
          <w:r>
            <w:t>658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