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Bückliweg 2, 8483 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052001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865001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