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3850260" name="a0c2b02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228681" name="a0c2b020-f057-11f0-af8a-5574be64f67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9664851" name="a9a7c1d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962578" name="a9a7c1d0-f057-11f0-af8a-5574be64f67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751341" name="b4e3bbd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586495" name="b4e3bbd0-f057-11f0-af8a-5574be64f67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2065795" name="babe9ac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783223" name="babe9ac0-f057-11f0-af8a-5574be64f6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159352" name="f391e05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739731" name="f391e050-f057-11f0-af8a-5574be64f67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1673552" name="f7b01b2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908148" name="f7b01b20-f057-11f0-af8a-5574be64f67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6549212" name="a0ca34c0-f058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892416" name="a0ca34c0-f058-11f0-af8a-5574be64f67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997845" name="a9039d20-f058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816480" name="a9039d20-f058-11f0-af8a-5574be64f6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5930065" name="cfed7780-f058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365630" name="cfed7780-f058-11f0-af8a-5574be64f67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9645436" name="d5cb1590-f058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97013" name="d5cb1590-f058-11f0-af8a-5574be64f67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883750" name="3128d30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990058" name="3128d300-f059-11f0-af8a-5574be64f67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3074531" name="36a7af4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938303" name="36a7af40-f059-11f0-af8a-5574be64f67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8879231" name="44f2e51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063507" name="44f2e510-f059-11f0-af8a-5574be64f67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1573467" name="4b02b6b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212609" name="4b02b6b0-f059-11f0-af8a-5574be64f67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644317" name="e594dfa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092960" name="e594dfa0-f059-11f0-af8a-5574be64f67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9489164" name="f2e16a2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619749" name="f2e16a20-f059-11f0-af8a-5574be64f67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9548502" name="fe64a65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119713" name="fe64a650-f059-11f0-af8a-5574be64f67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5946935" name="0518f550-f05a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144157" name="0518f550-f05a-11f0-af8a-5574be64f67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7076451" name="1264bc80-f05a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638384" name="1264bc80-f05a-11f0-af8a-5574be64f67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670356" name="158dc1e0-f05a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625562" name="158dc1e0-f05a-11f0-af8a-5574be64f67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1091160" name="83034d80-f05a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755012" name="83034d80-f05a-11f0-af8a-5574be64f67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4380378" name="8c97d910-f05a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165352" name="8c97d910-f05a-11f0-af8a-5574be64f67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6681710" name="5f68338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347538" name="5f683380-f05b-11f0-af8a-5574be64f67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566045" name="67add0e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848484" name="67add0e0-f05b-11f0-af8a-5574be64f67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5548412" name="9645757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191967" name="96457570-f05b-11f0-af8a-5574be64f67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6307665" name="9a9a9ec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521115" name="9a9a9ec0-f05b-11f0-af8a-5574be64f67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3156741" name="dcb1b7d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581735" name="dcb1b7d0-f05b-11f0-af8a-5574be64f67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2484652" name="e449890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713153" name="e4498900-f05b-11f0-af8a-5574be64f67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0591210" name="76f80ab0-f05c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460387" name="76f80ab0-f05c-11f0-af8a-5574be64f67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7242282" name="7c58b090-f05c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415051" name="7c58b090-f05c-11f0-af8a-5574be64f67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5275456" name="d167bea0-f05c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103099" name="d167bea0-f05c-11f0-af8a-5574be64f67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1565290" name="d6e2f160-f05c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162857" name="d6e2f160-f05c-11f0-af8a-5574be64f67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Bückliweg 2, 8483 Zell</w:t>
          </w:r>
        </w:p>
        <w:p>
          <w:pPr>
            <w:spacing w:before="0" w:after="0"/>
          </w:pPr>
          <w:r>
            <w:t>594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