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Däderizstrasse 42, 2540 Grenchen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457082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6717761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