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Schlafzimmer </w:t>
            </w:r>
          </w:p>
          <w:p>
            <w:pPr>
              <w:spacing w:before="0" w:after="0"/>
            </w:pPr>
            <w:r>
              <w:t>OG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Putz 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572395758" name="b6ab0960-efca-11f0-8368-8b84d15dbbc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62771335" name="b6ab0960-efca-11f0-8368-8b84d15dbbc2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047368073" name="ba5ffb10-efca-11f0-8368-8b84d15dbbc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25248915" name="ba5ffb10-efca-11f0-8368-8b84d15dbbc2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Wohnzimner </w:t>
            </w:r>
          </w:p>
          <w:p>
            <w:pPr>
              <w:spacing w:before="0" w:after="0"/>
            </w:pPr>
            <w:r>
              <w:t>OG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Putz 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675196147" name="e1d48940-efca-11f0-8368-8b84d15dbbc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0842610" name="e1d48940-efca-11f0-8368-8b84d15dbbc2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991393791" name="e7338170-efca-11f0-8368-8b84d15dbbc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91541591" name="e7338170-efca-11f0-8368-8b84d15dbbc2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Fassade </w:t>
            </w:r>
          </w:p>
          <w:p>
            <w:pPr>
              <w:spacing w:before="0" w:after="0"/>
            </w:pPr>
            <w:r>
              <w:t>EG - DG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</w:t>
            </w:r>
          </w:p>
          <w:p>
            <w:pPr>
              <w:spacing w:before="0" w:after="0"/>
            </w:pPr>
            <w:r>
              <w:t>Putz 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63471233" name="f7d57880-efca-11f0-8368-8b84d15dbbc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49708749" name="f7d57880-efca-11f0-8368-8b84d15dbbc2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358885018" name="fcae50c0-efca-11f0-8368-8b84d15dbbc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51298991" name="fcae50c0-efca-11f0-8368-8b84d15dbbc2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Küche </w:t>
            </w:r>
          </w:p>
          <w:p>
            <w:pPr>
              <w:spacing w:before="0" w:after="0"/>
            </w:pPr>
            <w:r>
              <w:t>OG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Putz 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021328089" name="1a981760-efcb-11f0-8368-8b84d15dbbc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70808371" name="1a981760-efcb-11f0-8368-8b84d15dbbc2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72075381" name="21227030-efcb-11f0-8368-8b84d15dbbc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60890289" name="21227030-efcb-11f0-8368-8b84d15dbbc2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Gang </w:t>
            </w:r>
          </w:p>
          <w:p>
            <w:pPr>
              <w:spacing w:before="0" w:after="0"/>
            </w:pPr>
            <w:r>
              <w:t>DG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VM-5</w:t>
            </w:r>
          </w:p>
          <w:p>
            <w:pPr>
              <w:spacing w:before="0" w:after="0"/>
            </w:pPr>
            <w:r>
              <w:t>Putz 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44593648" name="956a3310-efcb-11f0-8368-8b84d15dbbc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21358442" name="956a3310-efcb-11f0-8368-8b84d15dbbc2.jp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728785041" name="99e3ad40-efcb-11f0-8368-8b84d15dbbc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7521838" name="99e3ad40-efcb-11f0-8368-8b84d15dbbc2.jp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MaP-6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Büro </w:t>
            </w:r>
          </w:p>
          <w:p>
            <w:pPr>
              <w:spacing w:before="0" w:after="0"/>
            </w:pPr>
            <w:r>
              <w:t>DG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VM-6</w:t>
            </w:r>
          </w:p>
          <w:p>
            <w:pPr>
              <w:spacing w:before="0" w:after="0"/>
            </w:pPr>
            <w:r>
              <w:t>Putz 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530886747" name="ab4e7290-efcb-11f0-8368-8b84d15dbbc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60027884" name="ab4e7290-efcb-11f0-8368-8b84d15dbbc2.jpg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571721751" name="b2d10e10-efcb-11f0-8368-8b84d15dbbc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44968652" name="b2d10e10-efcb-11f0-8368-8b84d15dbbc2.jpg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MaP-7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Wohnzimmer </w:t>
            </w:r>
          </w:p>
          <w:p>
            <w:pPr>
              <w:spacing w:before="0" w:after="0"/>
            </w:pPr>
            <w:r>
              <w:t>DG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VM-7</w:t>
            </w:r>
          </w:p>
          <w:p>
            <w:pPr>
              <w:spacing w:before="0" w:after="0"/>
            </w:pPr>
            <w:r>
              <w:t>Putz 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113374311" name="c5d8ba80-efcb-11f0-8368-8b84d15dbbc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39222548" name="c5d8ba80-efcb-11f0-8368-8b84d15dbbc2.jpg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361508025" name="ca2d6ea0-efcb-11f0-8368-8b84d15dbbc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49185730" name="ca2d6ea0-efcb-11f0-8368-8b84d15dbbc2.jpg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8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Däderizstrasse 42, 2540 Grenchen</w:t>
          </w:r>
        </w:p>
        <w:p>
          <w:pPr>
            <w:spacing w:before="0" w:after="0"/>
          </w:pPr>
          <w:r>
            <w:t>677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Einzelproben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media/document_image_rId16.jpeg" Type="http://schemas.openxmlformats.org/officeDocument/2006/relationships/image" Id="rId16"/>
    <Relationship Target="media/document_image_rId17.jpeg" Type="http://schemas.openxmlformats.org/officeDocument/2006/relationships/image" Id="rId17"/>
    <Relationship Target="footer.xml" Type="http://schemas.openxmlformats.org/officeDocument/2006/relationships/footer" Id="rId18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