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954735" name="336df87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185263" name="336df87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5964746" name="66e998d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555934" name="66e998d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 und OG</w:t>
            </w:r>
          </w:p>
          <w:p>
            <w:pPr>
              <w:spacing w:before="0" w:after="0"/>
            </w:pPr>
            <w:r>
              <w:t>Fassade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7731555" name="46459e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044522" name="46459ec0-f154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944177" name="4c369d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798076" name="4c369dc0-f154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4574779" name="445b176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6907952" name="445b1760-f155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5315911" name="4ddfeb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366649" name="4ddfeb80-f155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6130623" name="b0e028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226627" name="b0e02880-f155-11f0-a4a1-9779eb2d46c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0750965" name="db13fdc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0253470" name="db13fdc0-f155-11f0-a4a1-9779eb2d46c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3840216" name="b154352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901395" name="b1543520-f157-11f0-a4a1-9779eb2d46c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0882451" name="b95f137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49896" name="b95f1370-f157-11f0-a4a1-9779eb2d46c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7866224" name="295b981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8688695" name="295b9810-f158-11f0-a4a1-9779eb2d46c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8919448" name="2f64da0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4264408" name="2f64da00-f158-11f0-a4a1-9779eb2d46c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Zimmer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3065972" name="57c0ec9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873482" name="57c0ec90-f159-11f0-a4a1-9779eb2d46c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8322154" name="621f57d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306776" name="621f57d0-f159-11f0-a4a1-9779eb2d46c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