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Joe Merki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755252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855895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