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0277160" name="47536a80-f07e-11f0-b95c-374a9e4f1b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9665907" name="47536a80-f07e-11f0-b95c-374a9e4f1b9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34230089" name="4baf98b0-f07e-11f0-b95c-374a9e4f1b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9227963" name="4baf98b0-f07e-11f0-b95c-374a9e4f1b9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7346187" name="85e79e60-f07e-11f0-b95c-374a9e4f1b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6298808" name="85e79e60-f07e-11f0-b95c-374a9e4f1b9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1371313" name="93780fb0-f07e-11f0-b95c-374a9e4f1b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316038" name="93780fb0-f07e-11f0-b95c-374a9e4f1b9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Verputzt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1254542" name="a21e36c0-f07e-11f0-b95c-374a9e4f1b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4863601" name="a21e36c0-f07e-11f0-b95c-374a9e4f1b9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70212980" name="a6f5d680-f07e-11f0-b95c-374a9e4f1b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1208665" name="a6f5d680-f07e-11f0-b95c-374a9e4f1b9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Joe Merki</w:t>
          </w:r>
        </w:p>
        <w:p>
          <w:pPr>
            <w:spacing w:before="0" w:after="0"/>
          </w:pPr>
          <w:r>
            <w:t>678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