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Oescherstrasse 17, 8702 Zollikon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969205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63649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