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010073" name="952f10c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414272" name="952f10c0-ed58-11f0-a021-35a17ea9e94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6385020" name="9bb5990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904695" name="9bb59900-ed58-11f0-a021-35a17ea9e94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2014439" name="b4fe875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084482" name="b4fe8750-ed58-11f0-a021-35a17ea9e94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076316" name="c84c166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789948" name="c84c1660-ed58-11f0-a021-35a17ea9e94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8948263" name="f00ffd1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533202" name="f00ffd10-ed58-11f0-a021-35a17ea9e94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446210" name="f2f4cd8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217606" name="f2f4cd80-ed58-11f0-a021-35a17ea9e94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427591" name="7018c87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660940" name="7018c870-ed59-11f0-a021-35a17ea9e94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1277527" name="766aac2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61430" name="766aac20-ed59-11f0-a021-35a17ea9e94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Gang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1546771" name="9edcfb4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536407" name="9edcfb40-ed59-11f0-a021-35a17ea9e94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80130" name="a3d31f8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017309" name="a3d31f80-ed59-11f0-a021-35a17ea9e94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0581953" name="fd96dc0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952659" name="fd96dc00-ed59-11f0-a021-35a17ea9e94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1095789" name="0ceec6e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558068" name="0ceec6e0-ed5a-11f0-a021-35a17ea9e94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05542" name="4e6ea90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985117" name="4e6ea900-ed5a-11f0-a021-35a17ea9e94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7723016" name="5681016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40082" name="56810160-ed5a-11f0-a021-35a17ea9e94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Sockelleiste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254412" name="69946da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648449" name="69946da0-ed5a-11f0-a021-35a17ea9e94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0500199" name="6f92b31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077582" name="6f92b310-ed5a-11f0-a021-35a17ea9e94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Gäste WC / Reduit / 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4017819" name="f0f51b0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115197" name="f0f51b00-ed5a-11f0-a021-35a17ea9e94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7223718" name="f791c35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425105" name="f791c350-ed5a-11f0-a021-35a17ea9e94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Gäste WC / Bad  / 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3141619" name="033dbd3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894062" name="033dbd30-ed5b-11f0-a021-35a17ea9e94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3651501" name="0a08053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523542" name="0a080530-ed5b-11f0-a021-35a17ea9e94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1535068" name="575ced0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104026" name="575ced00-ed5b-11f0-a021-35a17ea9e94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7291439" name="5c1014d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046754" name="5c1014d0-ed5b-11f0-a021-35a17ea9e94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871637" name="a73dafd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315481" name="a73dafd0-ed5b-11f0-a021-35a17ea9e94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8435020" name="ad5ee69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165146" name="ad5ee690-ed5b-11f0-a021-35a17ea9e94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0576713" name="0341714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060704" name="03417140-ed5c-11f0-a021-35a17ea9e94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5359063" name="06acfde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554853" name="06acfde0-ed5c-11f0-a021-35a17ea9e94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02591" name="14b0ca7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936875" name="14b0ca70-ed5c-11f0-a021-35a17ea9e94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5670193" name="19ebbfe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978847" name="19ebbfe0-ed5c-11f0-a021-35a17ea9e94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1659120" name="ab11ccd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054215" name="ab11ccd0-ed5c-11f0-a021-35a17ea9e94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6561748" name="aec5860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413110" name="aec58600-ed5c-11f0-a021-35a17ea9e94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Oescherstrasse 17, 8702 Zollikon</w:t>
          </w:r>
        </w:p>
        <w:p>
          <w:pPr>
            <w:spacing w:before="0" w:after="0"/>
          </w:pPr>
          <w:r>
            <w:t>664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