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Käntlibachstrasse 6 Käntlibachstrasse 6, 8635 Dürnten</w:t>
          </w:r>
        </w:p>
        <w:p>
          <w:pPr>
            <w:spacing w:before="0" w:after="0"/>
          </w:pPr>
          <w:r>
            <w:t>671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