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 Obergeschoss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3064578" name="161a74b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10496" name="161a74b0-f05e-11f0-b750-13b4efc652d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1109163" name="1d87b37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0183448" name="1d87b370-f05e-11f0-b750-13b4efc652d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 Obergeschoss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6945801" name="6856dac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2290150" name="6856dac0-f05e-11f0-b750-13b4efc652d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7651417" name="6fea663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6617927" name="6fea6630-f05e-11f0-b750-13b4efc652d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 Obergeschoss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5434150" name="e1edb75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724968" name="e1edb750-f05e-11f0-b750-13b4efc652d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4940819" name="e838e44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780346" name="e838e440-f05e-11f0-b750-13b4efc652d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