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Deckputz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799860" name="43992d4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588790" name="43992d40-efb0-11f0-8368-8b84d15dbbc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7396631" name="47d0474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191339" name="47d04740-efb0-11f0-8368-8b84d15dbbc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Grundputz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4438532" name="7a7536b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525052" name="7a7536b0-efb0-11f0-8368-8b84d15dbbc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2476959" name="d094f170-efb0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786940" name="d094f170-efb0-11f0-8368-8b84d15dbbc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425199" name="47e56070-efb1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936447" name="47e56070-efb1-11f0-8368-8b84d15dbbc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5193660" name="4b544870-efb1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330509" name="4b544870-efb1-11f0-8368-8b84d15dbbc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9286212" name="f3bfa750-efb8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600685" name="f3bfa750-efb8-11f0-8368-8b84d15dbbc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611250" name="01e357f0-efb9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045261" name="01e357f0-efb9-11f0-8368-8b84d15dbbc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9330796" name="95f95d1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736862" name="95f95d10-efb2-11f0-8368-8b84d15dbbc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844212" name="9acf010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392195" name="9acf0100-efb2-11f0-8368-8b84d15dbbc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7784737" name="cfcf93b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602774" name="cfcf93b0-efb2-11f0-8368-8b84d15dbbc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595310" name="d62a9f2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328998" name="d62a9f20-efb2-11f0-8368-8b84d15dbbc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156860" name="f94dad8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055223" name="f94dad80-efb2-11f0-8368-8b84d15dbbc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279711" name="fe9b4090-efb2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238940" name="fe9b4090-efb2-11f0-8368-8b84d15dbbc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194603" name="423b31a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832774" name="423b31a0-efb5-11f0-8368-8b84d15dbbc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258525" name="488a7d4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167822" name="488a7d40-efb5-11f0-8368-8b84d15dbbc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749569" name="8d36720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328727" name="8d367200-efb5-11f0-8368-8b84d15dbbc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484028" name="ab8eb1e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197732" name="ab8eb1e0-efb5-11f0-8368-8b84d15dbbc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/ Treppenhaus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964711" name="d9cee7a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197848" name="d9cee7a0-efb5-11f0-8368-8b84d15dbbc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279306" name="ded3d8f0-efb5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203490" name="ded3d8f0-efb5-11f0-8368-8b84d15dbbc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723376" name="d470eef0-efb7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749880" name="d470eef0-efb7-11f0-8368-8b84d15dbbc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7482993" name="df64e370-efb7-11f0-8368-8b84d15dbb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866398" name="df64e370-efb7-11f0-8368-8b84d15dbbc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Lettenackerstrasse 6, 8908 Hedingen</w:t>
          </w:r>
        </w:p>
        <w:p>
          <w:pPr>
            <w:spacing w:before="0" w:after="0"/>
          </w:pPr>
          <w:r>
            <w:t>674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