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Humrigenstrasse 51, 8704 Herrliberg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921791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63996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