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Humrigenstrasse 51, 8704 Herrliberg</w:t>
          </w:r>
        </w:p>
        <w:p>
          <w:pPr>
            <w:spacing w:before="0" w:after="0"/>
          </w:pPr>
          <w:r>
            <w:t>634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