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820823" name="6840d72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928385" name="6840d720-f121-11f0-a597-a9395c09ee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394139" name="6bfe063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501800" name="6bfe0630-f121-11f0-a597-a9395c09ee4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833437" name="a1d2158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901592" name="a1d21580-f121-11f0-a597-a9395c09ee4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752111" name="a530d0e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495932" name="a530d0e0-f121-11f0-a597-a9395c09ee4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131270" name="8f5ffce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336459" name="8f5ffce0-f122-11f0-a597-a9395c09ee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543205" name="9644358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868169" name="96443580-f122-11f0-a597-a9395c09ee4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371815" name="a9ee156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425790" name="a9ee1560-f122-11f0-a597-a9395c09ee4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177876" name="b1a1d30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269051" name="b1a1d300-f122-11f0-a597-a9395c09ee4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110803" name="05389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524407" name="053898f0-f123-11f0-a597-a9395c09ee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264377" name="0e54c03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136995" name="0e54c030-f123-11f0-a597-a9395c09ee4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852785" name="265947a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397125" name="265947a0-f123-11f0-a597-a9395c09ee4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853206" name="3074b67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22284" name="3074b670-f123-11f0-a597-a9395c09ee4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823465" name="8a2ade6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76910" name="8a2ade60-f123-11f0-a597-a9395c09ee4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125816" name="8f2e973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347317" name="8f2e9730-f123-11f0-a597-a9395c09ee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939129" name="99d77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987124" name="99d778f0-f123-11f0-a597-a9395c09ee4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172050" name="9ebfe19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226000" name="9ebfe190-f123-11f0-a597-a9395c09ee4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257636" name="e5ea1cc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066340" name="e5ea1cc0-f123-11f0-a597-a9395c09ee4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094469" name="eb51796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003223" name="eb517960-f123-11f0-a597-a9395c09ee4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Wohnzimmer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28617" name="714aa78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828411" name="714aa780-f124-11f0-a597-a9395c09ee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131009" name="768ceff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518373" name="768ceff0-f124-11f0-a597-a9395c09ee4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Wohnzimmer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646545" name="8936c4f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800340" name="8936c4f0-f124-11f0-a597-a9395c09ee4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323525" name="92e1beb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991864" name="92e1beb0-f124-11f0-a597-a9395c09ee4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6957378" name="dd6baa3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66258" name="dd6baa30-f125-11f0-a597-a9395c09ee4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311746" name="e2478fb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580641" name="e2478fb0-f125-11f0-a597-a9395c09ee4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729329" name="ebae7b9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356103" name="ebae7b90-f125-11f0-a597-a9395c09ee4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640926" name="f1a965a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222117" name="f1a965a0-f125-11f0-a597-a9395c09ee4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231380" name="87a0180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183263" name="87a01800-f127-11f0-a597-a9395c09ee4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009044" name="8c3de31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288244" name="8c3de310-f127-11f0-a597-a9395c09ee4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999669" name="98eb958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337580" name="98eb9580-f127-11f0-a597-a9395c09ee4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335992" name="9f311d2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855363" name="9f311d20-f127-11f0-a597-a9395c09ee4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0099267" name="a923ce4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31758" name="a923ce40-f127-11f0-a597-a9395c09ee4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9303512" name="af557fc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292936" name="af557fc0-f127-11f0-a597-a9395c09ee4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5571" name="df3beb7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774526" name="df3beb70-f127-11f0-a597-a9395c09ee4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701310" name="e80cfff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295570" name="e80cfff0-f127-11f0-a597-a9395c09ee4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Humrigenstrasse 51, 8704 Herrliberg</w:t>
          </w:r>
        </w:p>
        <w:p>
          <w:pPr>
            <w:spacing w:before="0" w:after="0"/>
          </w:pPr>
          <w:r>
            <w:t>634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