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Aussen</w:t>
            </w:r>
          </w:p>
          <w:p>
            <w:pPr>
              <w:spacing w:before="0" w:after="0"/>
            </w:pPr>
            <w:r>
              <w:t>Dach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28300231" name="336df870-f153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0276091" name="336df870-f153-11f0-a4a1-9779eb2d46c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04689881" name="66e998d0-f153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66100533" name="66e998d0-f153-11f0-a4a1-9779eb2d46c6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Aussen</w:t>
            </w:r>
          </w:p>
          <w:p>
            <w:pPr>
              <w:spacing w:before="0" w:after="0"/>
            </w:pPr>
            <w:r>
              <w:t>EG und OG</w:t>
            </w:r>
          </w:p>
          <w:p>
            <w:pPr>
              <w:spacing w:before="0" w:after="0"/>
            </w:pPr>
            <w:r>
              <w:t>Fassade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Putze</w:t>
            </w:r>
          </w:p>
          <w:p>
            <w:pPr>
              <w:spacing w:before="0" w:after="0"/>
            </w:pPr>
            <w:r>
              <w:t>Fassade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35672075" name="46459ec0-f154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7532666" name="46459ec0-f154-11f0-a4a1-9779eb2d46c6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82719067" name="4c369dc0-f154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8895412" name="4c369dc0-f154-11f0-a4a1-9779eb2d46c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Erdgeschoss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4826832" name="445b1760-f155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1386831" name="445b1760-f155-11f0-a4a1-9779eb2d46c6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8469772" name="4ddfeb80-f155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3512812" name="4ddfeb80-f155-11f0-a4a1-9779eb2d46c6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/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Erdgeschoss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Putze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43618434" name="b0e02880-f155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25293461" name="b0e02880-f155-11f0-a4a1-9779eb2d46c6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48232732" name="db13fdc0-f155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6507722" name="db13fdc0-f155-11f0-a4a1-9779eb2d46c6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Erdgeschoss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Fliesenkleber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12011609" name="b1543520-f157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8332214" name="b1543520-f157-11f0-a4a1-9779eb2d46c6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1824993" name="b95f1370-f157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2113572" name="b95f1370-f157-11f0-a4a1-9779eb2d46c6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Erdgeschoss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Fliesenkleber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84117463" name="295b9810-f158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063622" name="295b9810-f158-11f0-a4a1-9779eb2d46c6.jp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76180012" name="2f64da00-f158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6849314" name="2f64da00-f158-11f0-a4a1-9779eb2d46c6.jp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</w:t>
            </w:r>
          </w:p>
          <w:p>
            <w:pPr>
              <w:spacing w:before="0" w:after="0"/>
            </w:pPr>
            <w:r>
              <w:t>Obergeschoss</w:t>
            </w:r>
          </w:p>
          <w:p>
            <w:pPr>
              <w:spacing w:before="0" w:after="0"/>
            </w:pPr>
            <w:r>
              <w:t>Zimmer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Putze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29660911" name="57c0ec90-f159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7674620" name="57c0ec90-f159-11f0-a4a1-9779eb2d46c6.jp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89710646" name="621f57d0-f159-11f0-a4a1-9779eb2d46c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4741705" name="621f57d0-f159-11f0-a4a1-9779eb2d46c6.jp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676</w:t>
          </w:r>
        </w:p>
        <w:p>
          <w:pPr>
            <w:spacing w:before="0" w:after="0"/>
          </w:pPr>
          <w:r>
            <w:t>DN 676 Cantung 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