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Schmittengässli 4, 5604 Hendschiken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662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17390393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76877815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