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3835937" name="11cf4770-ed32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7415372" name="11cf4770-ed32-11f0-a021-35a17ea9e945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9667659" name="15d84c90-ed32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1169583" name="15d84c90-ed32-11f0-a021-35a17ea9e945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66327" name="e4a2fd40-ed32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6322468" name="e4a2fd40-ed32-11f0-a021-35a17ea9e945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9572254" name="ebf030e0-ed32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1374727" name="ebf030e0-ed32-11f0-a021-35a17ea9e945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553413" name="a42ae6d0-ed35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737177" name="a42ae6d0-ed35-11f0-a021-35a17ea9e945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822397" name="aa643970-ed35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8654847" name="aa643970-ed35-11f0-a021-35a17ea9e945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2454791" name="b77bd140-ed35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5729130" name="b77bd140-ed35-11f0-a021-35a17ea9e945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4476543" name="bdac4a40-ed35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4262809" name="bdac4a40-ed35-11f0-a021-35a17ea9e945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732329" name="dcb51570-ed35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1284456" name="dcb51570-ed35-11f0-a021-35a17ea9e945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9330193" name="e26d0310-ed35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2579558" name="e26d0310-ed35-11f0-a021-35a17ea9e945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7543190" name="efb85510-ed35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180765" name="efb85510-ed35-11f0-a021-35a17ea9e945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8948883" name="f5ef0fa0-ed35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3220101" name="f5ef0fa0-ed35-11f0-a021-35a17ea9e945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4143535" name="8a58fcf0-ed36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0682329" name="8a58fcf0-ed36-11f0-a021-35a17ea9e945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8309024" name="8da6a150-ed36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7839289" name="8da6a150-ed36-11f0-a021-35a17ea9e945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4626840" name="4fc65eb0-ed37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6801818" name="4fc65eb0-ed37-11f0-a021-35a17ea9e94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8699499" name="562058b0-ed37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29606" name="562058b0-ed37-11f0-a021-35a17ea9e945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6799340" name="6163ccc0-ed37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1114199" name="6163ccc0-ed37-11f0-a021-35a17ea9e945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2416964" name="66ac08a0-ed37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3409192" name="66ac08a0-ed37-11f0-a021-35a17ea9e945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8099600" name="771822a0-ed37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4757673" name="771822a0-ed37-11f0-a021-35a17ea9e945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6218" name="7b607ab0-ed37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1525328" name="7b607ab0-ed37-11f0-a021-35a17ea9e945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854629" name="e3993c20-ed37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3659031" name="e3993c20-ed37-11f0-a021-35a17ea9e945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6617691" name="e6f7d070-ed37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6508796" name="e6f7d070-ed37-11f0-a021-35a17ea9e945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2644759" name="f34b2de0-ed37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2245692" name="f34b2de0-ed37-11f0-a021-35a17ea9e945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8584983" name="f7877800-ed37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2423058" name="f7877800-ed37-11f0-a021-35a17ea9e945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8274131" name="ca3f6870-ed38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4173719" name="ca3f6870-ed38-11f0-a021-35a17ea9e945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2085827" name="f170fa30-ed38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0598361" name="f170fa30-ed38-11f0-a021-35a17ea9e945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4779413" name="f8f8c5d0-ed38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700911" name="f8f8c5d0-ed38-11f0-a021-35a17ea9e945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7029177" name="fdd08ca0-ed38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558004" name="fdd08ca0-ed38-11f0-a021-35a17ea9e945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0641119" name="0a8d3330-ed39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108321" name="0a8d3330-ed39-11f0-a021-35a17ea9e945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8739868" name="0e3d69f0-ed39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259131" name="0e3d69f0-ed39-11f0-a021-35a17ea9e945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8479237" name="32e945c0-ed3a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4377736" name="32e945c0-ed3a-11f0-a021-35a17ea9e945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5009209" name="36f5f460-ed3a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2097975" name="36f5f460-ed3a-11f0-a021-35a17ea9e945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362149" name="459d05d0-ed3a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0532167" name="459d05d0-ed3a-11f0-a021-35a17ea9e945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9555977" name="4ca39380-ed3a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0586106" name="4ca39380-ed3a-11f0-a021-35a17ea9e945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Scheune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539765" name="c4d9f5b0-ed3a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1208885" name="c4d9f5b0-ed3a-11f0-a021-35a17ea9e945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7461203" name="c9947080-ed3a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3872281" name="c9947080-ed3a-11f0-a021-35a17ea9e945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Fassde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6397045" name="05e7b510-ed3b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7565350" name="05e7b510-ed3b-11f0-a021-35a17ea9e945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4635118" name="0a5c4d40-ed3b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7606664" name="0a5c4d40-ed3b-11f0-a021-35a17ea9e945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Carport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4828163" name="46b9cb00-ed3b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8708690" name="46b9cb00-ed3b-11f0-a021-35a17ea9e945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3453092" name="4bfab3e0-ed3b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1243664" name="4bfab3e0-ed3b-11f0-a021-35a17ea9e945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Schmittengässli 4, 5604 Hendschiken</w:t>
          </w:r>
        </w:p>
        <w:p>
          <w:pPr>
            <w:spacing w:before="0" w:after="0"/>
          </w:pPr>
          <w:r>
            <w:t>662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