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Badenerstrasse 54, 8953 Dietikon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673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4883221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0284959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