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5105516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0052120" name="16587610-ed53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7915416" name="19d408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7670192" name="19d40840-ed53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0884305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721302" name="20837540-ed53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3354097" name="2394ace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26043" name="2394ace0-ed53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3445578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684878" name="2aeb566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9799436" name="308bc4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878863" name="308bc460-ed53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5786124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469119" name="373209a0-ed53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648345" name="398a789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706597" name="398a7890-ed53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1022145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552468" name="3e6b1900-ed53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1545964" name="412ad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216114" name="412ad540-ed53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056113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100714" name="29d7a700-ed54-11f0-8657-8b5df312db6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6091074" name="2cd7c7a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051553" name="2cd7c7a0-ed54-11f0-8657-8b5df312db6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0595613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19200" name="31a3f5b0-ed54-11f0-8657-8b5df312db6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0759329" name="34b9731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39852" name="34b97310-ed54-11f0-8657-8b5df312db6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6598507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108154" name="39f504c0-ed54-11f0-8657-8b5df312db6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7987933" name="3cb313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305911" name="3cb31350-ed54-11f0-8657-8b5df312db6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7234427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668818" name="429a7560-ed54-11f0-8657-8b5df312db6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8998966" name="44fa37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492873" name="44fa3750-ed54-11f0-8657-8b5df312db6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9975639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139163" name="48efdb80-ed54-11f0-8657-8b5df312db66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8103199" name="4c061c3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552487" name="4c061c30-ed54-11f0-8657-8b5df312db66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