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 Beleuchtung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Brandschutz Heizkörper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Bückliweg 2, 8483 Zell</w:t>
          </w:r>
        </w:p>
        <w:p>
          <w:pPr>
            <w:spacing w:before="0" w:after="0"/>
          </w:pPr>
          <w:r>
            <w:t>594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