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Bückliweg 2, 8483 Zell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594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13629625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7330990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