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3812618" name="a0c2b02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415245" name="a0c2b020-f057-11f0-af8a-5574be64f67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3463455" name="a9a7c1d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505725" name="a9a7c1d0-f057-11f0-af8a-5574be64f67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0071260" name="b4e3bbd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336834" name="b4e3bbd0-f057-11f0-af8a-5574be64f67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79356" name="babe9ac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970188" name="babe9ac0-f057-11f0-af8a-5574be64f67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4042136" name="f391e05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47495" name="f391e050-f057-11f0-af8a-5574be64f67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6142386" name="f7b01b2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046651" name="f7b01b20-f057-11f0-af8a-5574be64f67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006290" name="a0ca34c0-f058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266612" name="a0ca34c0-f058-11f0-af8a-5574be64f67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3877746" name="a9039d20-f058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104259" name="a9039d20-f058-11f0-af8a-5574be64f67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3956109" name="cfed7780-f058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965041" name="cfed7780-f058-11f0-af8a-5574be64f67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2544446" name="d5cb1590-f058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910382" name="d5cb1590-f058-11f0-af8a-5574be64f67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8432013" name="3128d30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503457" name="3128d300-f059-11f0-af8a-5574be64f67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2203985" name="36a7af4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854611" name="36a7af40-f059-11f0-af8a-5574be64f67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132426" name="44f2e51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906827" name="44f2e510-f059-11f0-af8a-5574be64f67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9007004" name="4b02b6b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783084" name="4b02b6b0-f059-11f0-af8a-5574be64f67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8375424" name="e594dfa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893670" name="e594dfa0-f059-11f0-af8a-5574be64f67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4639658" name="f2e16a2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463445" name="f2e16a20-f059-11f0-af8a-5574be64f67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32899" name="fe64a65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227232" name="fe64a650-f059-11f0-af8a-5574be64f67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737636" name="0518f550-f05a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372964" name="0518f550-f05a-11f0-af8a-5574be64f67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8098416" name="1264bc80-f05a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853451" name="1264bc80-f05a-11f0-af8a-5574be64f67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5499761" name="158dc1e0-f05a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739423" name="158dc1e0-f05a-11f0-af8a-5574be64f67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123103" name="83034d80-f05a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047972" name="83034d80-f05a-11f0-af8a-5574be64f67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1698805" name="8c97d910-f05a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204702" name="8c97d910-f05a-11f0-af8a-5574be64f67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0038197" name="5f683380-f05b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811010" name="5f683380-f05b-11f0-af8a-5574be64f67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2289659" name="67add0e0-f05b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859070" name="67add0e0-f05b-11f0-af8a-5574be64f67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1139958" name="96457570-f05b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653528" name="96457570-f05b-11f0-af8a-5574be64f67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9429549" name="9a9a9ec0-f05b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467775" name="9a9a9ec0-f05b-11f0-af8a-5574be64f67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2687607" name="dcb1b7d0-f05b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159143" name="dcb1b7d0-f05b-11f0-af8a-5574be64f67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3151808" name="e4498900-f05b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893563" name="e4498900-f05b-11f0-af8a-5574be64f67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Anbau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6288976" name="76f80ab0-f05c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72515" name="76f80ab0-f05c-11f0-af8a-5574be64f67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8026413" name="7c58b090-f05c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220164" name="7c58b090-f05c-11f0-af8a-5574be64f67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1520240" name="d167bea0-f05c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839615" name="d167bea0-f05c-11f0-af8a-5574be64f67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2628121" name="d6e2f160-f05c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319320" name="d6e2f160-f05c-11f0-af8a-5574be64f67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Bückliweg 2, 8483 Zell</w:t>
          </w:r>
        </w:p>
        <w:p>
          <w:pPr>
            <w:spacing w:before="0" w:after="0"/>
          </w:pPr>
          <w:r>
            <w:t>594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