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Lettenackerstrasse 6, 8908 Hedingen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674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19964025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6077833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