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Deckputz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514382" name="43992d4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850054" name="43992d40-efb0-11f0-8368-8b84d15dbbc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57175" name="47d0474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451226" name="47d04740-efb0-11f0-8368-8b84d15dbbc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Grundputz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3297502" name="7a7536b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336564" name="7a7536b0-efb0-11f0-8368-8b84d15dbbc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2396210" name="d094f17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235836" name="d094f170-efb0-11f0-8368-8b84d15dbbc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894459" name="47e56070-efb1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911884" name="47e56070-efb1-11f0-8368-8b84d15dbbc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5063657" name="4b544870-efb1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010023" name="4b544870-efb1-11f0-8368-8b84d15dbbc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905924" name="f3bfa750-efb8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091436" name="f3bfa750-efb8-11f0-8368-8b84d15dbbc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05626" name="01e357f0-efb9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30513" name="01e357f0-efb9-11f0-8368-8b84d15dbbc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4362015" name="95f95d1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501058" name="95f95d10-efb2-11f0-8368-8b84d15dbbc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739501" name="9acf010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102439" name="9acf0100-efb2-11f0-8368-8b84d15dbbc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5639941" name="cfcf93b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506558" name="cfcf93b0-efb2-11f0-8368-8b84d15dbbc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892466" name="d62a9f2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24773" name="d62a9f20-efb2-11f0-8368-8b84d15dbbc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107574" name="f94dad8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85368" name="f94dad80-efb2-11f0-8368-8b84d15dbbc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1773734" name="fe9b409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519120" name="fe9b4090-efb2-11f0-8368-8b84d15dbbc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262030" name="423b31a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725947" name="423b31a0-efb5-11f0-8368-8b84d15dbbc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206229" name="488a7d4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646420" name="488a7d40-efb5-11f0-8368-8b84d15dbbc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304304" name="8d36720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952589" name="8d367200-efb5-11f0-8368-8b84d15dbbc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1523609" name="ab8eb1e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781622" name="ab8eb1e0-efb5-11f0-8368-8b84d15dbbc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/ Treppenhaus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377694" name="d9cee7a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12411" name="d9cee7a0-efb5-11f0-8368-8b84d15dbbc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9201600" name="ded3d8f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598389" name="ded3d8f0-efb5-11f0-8368-8b84d15dbbc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0938027" name="d470eef0-efb7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710886" name="d470eef0-efb7-11f0-8368-8b84d15dbbc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1675468" name="df64e370-efb7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306049" name="df64e370-efb7-11f0-8368-8b84d15dbbc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Lettenackerstrasse 6, 8908 Hedingen</w:t>
          </w:r>
        </w:p>
        <w:p>
          <w:pPr>
            <w:spacing w:before="0" w:after="0"/>
          </w:pPr>
          <w:r>
            <w:t>674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